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9607A" w14:textId="797256C6" w:rsidR="00722818" w:rsidRPr="00423ED0" w:rsidRDefault="00722818" w:rsidP="00722818">
      <w:pPr>
        <w:pStyle w:val="BijlageGenummerdKop"/>
        <w:numPr>
          <w:ilvl w:val="0"/>
          <w:numId w:val="0"/>
        </w:numPr>
        <w:ind w:left="142" w:hanging="142"/>
      </w:pPr>
      <w:bookmarkStart w:id="0" w:name="_Toc496111701"/>
      <w:bookmarkStart w:id="1" w:name="_Toc215565354"/>
      <w:bookmarkStart w:id="2" w:name="bwKopBijlage_E"/>
      <w:r>
        <w:t xml:space="preserve">Bijlage E </w:t>
      </w:r>
      <w:r>
        <w:tab/>
      </w:r>
      <w:r w:rsidRPr="00423ED0">
        <w:t>Gegevens omtrent technische bekwaamheid</w:t>
      </w:r>
      <w:bookmarkEnd w:id="0"/>
      <w:bookmarkEnd w:id="1"/>
    </w:p>
    <w:p w14:paraId="07D6EBAF" w14:textId="77777777" w:rsidR="00722818" w:rsidRPr="00423ED0" w:rsidRDefault="00722818" w:rsidP="00722818">
      <w:pPr>
        <w:pStyle w:val="Lijstalinea"/>
        <w:numPr>
          <w:ilvl w:val="0"/>
          <w:numId w:val="33"/>
        </w:numPr>
        <w:spacing w:line="240" w:lineRule="exact"/>
        <w:ind w:left="357" w:hanging="357"/>
        <w:contextualSpacing/>
        <w:rPr>
          <w:rFonts w:cs="RijksoverheidSansText-Regular"/>
          <w:color w:val="000000"/>
          <w:lang w:val="nl-NL"/>
        </w:rPr>
      </w:pPr>
      <w:bookmarkStart w:id="3" w:name="bwBijl_E_OP_NO_CD_blok"/>
      <w:bookmarkEnd w:id="2"/>
      <w:r w:rsidRPr="00423ED0">
        <w:rPr>
          <w:color w:val="000000"/>
          <w:lang w:val="nl-NL"/>
        </w:rPr>
        <w:t xml:space="preserve">De ondernemer(s) </w:t>
      </w:r>
      <w:bookmarkStart w:id="4" w:name="bwBijl_E_NO_CD"/>
      <w:r w:rsidRPr="00423ED0">
        <w:rPr>
          <w:rFonts w:cs="RijksoverheidSansText-Regular"/>
          <w:color w:val="000000"/>
          <w:lang w:val="nl-NL"/>
        </w:rPr>
        <w:t>(gegadigde(n))</w:t>
      </w:r>
      <w:bookmarkEnd w:id="4"/>
      <w:r w:rsidRPr="00423ED0">
        <w:rPr>
          <w:color w:val="000000"/>
          <w:lang w:val="nl-NL"/>
        </w:rPr>
        <w:t xml:space="preserve"> geeft(geven) in onderstaande tabel aan met welke referentieopdracht(en) wordt voldaan aan de geschiktheidseisen</w:t>
      </w:r>
      <w:bookmarkStart w:id="5" w:name="bwBijl_E_NO_CD_GG0_uit"/>
      <w:r w:rsidRPr="00423ED0">
        <w:rPr>
          <w:rFonts w:cs="RijksoverheidSansText-Regular"/>
          <w:vanish/>
          <w:color w:val="E0E0E0"/>
          <w:lang w:val="nl-NL"/>
        </w:rPr>
        <w:t xml:space="preserve"> en de selectiecriteria</w:t>
      </w:r>
      <w:bookmarkEnd w:id="5"/>
      <w:r w:rsidRPr="00423ED0">
        <w:rPr>
          <w:rFonts w:cs="RijksoverheidSansText-Regular"/>
          <w:color w:val="000000"/>
          <w:lang w:val="nl-NL"/>
        </w:rPr>
        <w:t>.</w:t>
      </w:r>
    </w:p>
    <w:p w14:paraId="5B1C575D" w14:textId="77777777" w:rsidR="00722818" w:rsidRPr="00423ED0" w:rsidRDefault="00722818" w:rsidP="00722818">
      <w:pPr>
        <w:spacing w:line="260" w:lineRule="atLeast"/>
        <w:rPr>
          <w:rFonts w:cs="Verdana"/>
          <w:color w:val="000000"/>
          <w:lang w:val="nl-NL"/>
        </w:rPr>
      </w:pPr>
    </w:p>
    <w:p w14:paraId="69506CDD" w14:textId="77777777" w:rsidR="00722818" w:rsidRPr="00423ED0" w:rsidRDefault="00722818" w:rsidP="00722818">
      <w:pPr>
        <w:rPr>
          <w:rStyle w:val="Verborgentekst"/>
          <w:lang w:val="nl-NL"/>
        </w:rPr>
      </w:pPr>
      <w:bookmarkStart w:id="6" w:name="bwBijl_E_HT"/>
      <w:r w:rsidRPr="00423ED0">
        <w:rPr>
          <w:rStyle w:val="Verborgentekst"/>
          <w:lang w:val="nl-NL"/>
        </w:rPr>
        <w:t>In onderstaande tabel dient projectspecifiek exact de verwijzing naar de geschiktheidseisen</w:t>
      </w:r>
      <w:bookmarkStart w:id="7" w:name="bwBijl_E_HT1"/>
      <w:r w:rsidRPr="00423ED0">
        <w:rPr>
          <w:rStyle w:val="Verborgentekst"/>
          <w:lang w:val="nl-NL"/>
        </w:rPr>
        <w:t xml:space="preserve"> en/of selectiecriteria</w:t>
      </w:r>
      <w:bookmarkEnd w:id="7"/>
      <w:r w:rsidRPr="00423ED0">
        <w:rPr>
          <w:rStyle w:val="Verborgentekst"/>
          <w:lang w:val="nl-NL"/>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2"/>
        <w:gridCol w:w="3052"/>
      </w:tblGrid>
      <w:tr w:rsidR="00722818" w:rsidRPr="003E5AAD" w14:paraId="07651C95" w14:textId="77777777" w:rsidTr="004E0FCE">
        <w:tc>
          <w:tcPr>
            <w:tcW w:w="4332" w:type="dxa"/>
          </w:tcPr>
          <w:bookmarkEnd w:id="6"/>
          <w:p w14:paraId="4D6D5192" w14:textId="77777777" w:rsidR="00722818" w:rsidRPr="00423ED0" w:rsidRDefault="00722818" w:rsidP="004E0FCE">
            <w:pPr>
              <w:rPr>
                <w:rFonts w:cs="Verdana"/>
                <w:color w:val="000000"/>
                <w:lang w:val="nl-NL"/>
              </w:rPr>
            </w:pPr>
            <w:r w:rsidRPr="00423ED0">
              <w:rPr>
                <w:rFonts w:cs="Verdana"/>
                <w:b/>
                <w:color w:val="000000"/>
                <w:lang w:val="nl-NL"/>
              </w:rPr>
              <w:t>Verwijzing naar de geschiktheidseis</w:t>
            </w:r>
            <w:bookmarkStart w:id="8" w:name="bwBijl_E_NO_CD_GG0_uit2"/>
            <w:r w:rsidRPr="00423ED0">
              <w:rPr>
                <w:rFonts w:cs="Verdana"/>
                <w:b/>
                <w:vanish/>
                <w:color w:val="E0E0E0"/>
                <w:lang w:val="nl-NL"/>
              </w:rPr>
              <w:t xml:space="preserve"> en/of het selectiecriterium</w:t>
            </w:r>
            <w:bookmarkEnd w:id="8"/>
          </w:p>
          <w:p w14:paraId="75DF2E78" w14:textId="77777777" w:rsidR="00722818" w:rsidRPr="00423ED0" w:rsidRDefault="00722818" w:rsidP="004E0FCE">
            <w:pPr>
              <w:rPr>
                <w:rFonts w:cs="Verdana"/>
                <w:b/>
                <w:i/>
                <w:color w:val="000000"/>
                <w:sz w:val="16"/>
                <w:szCs w:val="16"/>
                <w:lang w:val="nl-NL"/>
              </w:rPr>
            </w:pPr>
            <w:bookmarkStart w:id="9" w:name="bwBijl_E_HT2"/>
            <w:r w:rsidRPr="00423ED0">
              <w:rPr>
                <w:rStyle w:val="Verborgentekst"/>
                <w:lang w:val="nl-NL"/>
              </w:rPr>
              <w:t>Alleen verwijzing om inconsistenties in eisen of criteria te voorkomen</w:t>
            </w:r>
            <w:bookmarkEnd w:id="9"/>
          </w:p>
        </w:tc>
        <w:tc>
          <w:tcPr>
            <w:tcW w:w="3052" w:type="dxa"/>
          </w:tcPr>
          <w:p w14:paraId="0E06A908" w14:textId="77777777" w:rsidR="00722818" w:rsidRPr="00423ED0" w:rsidRDefault="00722818" w:rsidP="004E0FCE">
            <w:pPr>
              <w:rPr>
                <w:rFonts w:cs="Verdana"/>
                <w:b/>
                <w:color w:val="000000"/>
                <w:lang w:val="nl-NL"/>
              </w:rPr>
            </w:pPr>
            <w:r w:rsidRPr="00423ED0">
              <w:rPr>
                <w:rFonts w:cs="Verdana"/>
                <w:b/>
                <w:color w:val="000000"/>
                <w:lang w:val="nl-NL"/>
              </w:rPr>
              <w:t xml:space="preserve">Referentieopdracht </w:t>
            </w:r>
            <w:proofErr w:type="spellStart"/>
            <w:r w:rsidRPr="00423ED0">
              <w:rPr>
                <w:rFonts w:cs="Verdana"/>
                <w:b/>
                <w:color w:val="000000"/>
                <w:lang w:val="nl-NL"/>
              </w:rPr>
              <w:t>nr</w:t>
            </w:r>
            <w:proofErr w:type="spellEnd"/>
            <w:r w:rsidRPr="00423ED0">
              <w:rPr>
                <w:rFonts w:cs="Verdana"/>
                <w:b/>
                <w:color w:val="000000"/>
                <w:lang w:val="nl-NL"/>
              </w:rPr>
              <w:t>:</w:t>
            </w:r>
          </w:p>
          <w:p w14:paraId="308F6010" w14:textId="77777777" w:rsidR="00722818" w:rsidRPr="00423ED0" w:rsidRDefault="00722818" w:rsidP="004E0FCE">
            <w:pPr>
              <w:rPr>
                <w:rFonts w:cs="Verdana"/>
                <w:color w:val="000000"/>
                <w:lang w:val="nl-NL"/>
              </w:rPr>
            </w:pPr>
            <w:r w:rsidRPr="00423ED0">
              <w:rPr>
                <w:rFonts w:cs="Verdana"/>
                <w:b/>
                <w:color w:val="000000"/>
                <w:lang w:val="nl-NL"/>
              </w:rPr>
              <w:t>Door de ondernemer(s) (gegadigde(n)) in te vullen</w:t>
            </w:r>
          </w:p>
        </w:tc>
      </w:tr>
      <w:tr w:rsidR="00722818" w:rsidRPr="00423ED0" w14:paraId="4B5A2F72" w14:textId="77777777" w:rsidTr="004E0FCE">
        <w:tc>
          <w:tcPr>
            <w:tcW w:w="4332" w:type="dxa"/>
          </w:tcPr>
          <w:p w14:paraId="4D0640A4" w14:textId="77777777" w:rsidR="00722818" w:rsidRPr="00423ED0" w:rsidRDefault="00722818" w:rsidP="004E0FCE">
            <w:pPr>
              <w:rPr>
                <w:rFonts w:cs="Verdana"/>
                <w:b/>
                <w:color w:val="000000"/>
                <w:lang w:val="nl-NL"/>
              </w:rPr>
            </w:pPr>
          </w:p>
          <w:p w14:paraId="03EABC7B" w14:textId="77777777" w:rsidR="00722818" w:rsidRPr="00423ED0" w:rsidRDefault="00722818" w:rsidP="004E0FCE">
            <w:pPr>
              <w:rPr>
                <w:rFonts w:cs="Verdana"/>
                <w:b/>
                <w:color w:val="000000"/>
                <w:lang w:val="nl-NL"/>
              </w:rPr>
            </w:pPr>
            <w:r w:rsidRPr="00423ED0">
              <w:rPr>
                <w:rFonts w:cs="Verdana"/>
                <w:b/>
                <w:color w:val="000000"/>
                <w:lang w:val="nl-NL"/>
              </w:rPr>
              <w:t>Geschiktheidseis</w:t>
            </w:r>
          </w:p>
        </w:tc>
        <w:tc>
          <w:tcPr>
            <w:tcW w:w="3052" w:type="dxa"/>
          </w:tcPr>
          <w:p w14:paraId="5F4D798C" w14:textId="77777777" w:rsidR="00722818" w:rsidRPr="00423ED0" w:rsidRDefault="00722818" w:rsidP="004E0FCE">
            <w:pPr>
              <w:rPr>
                <w:rFonts w:cs="Verdana"/>
                <w:color w:val="000000"/>
                <w:lang w:val="nl-NL"/>
              </w:rPr>
            </w:pPr>
            <w:r w:rsidRPr="00423ED0">
              <w:rPr>
                <w:rFonts w:cs="Verdana"/>
                <w:color w:val="000000"/>
                <w:lang w:val="nl-NL"/>
              </w:rPr>
              <w:t>Per geschiktheidseis maximaal 1 referentie</w:t>
            </w:r>
            <w:r w:rsidRPr="00423ED0">
              <w:rPr>
                <w:rFonts w:cs="Verdana"/>
                <w:color w:val="000000"/>
                <w:lang w:val="nl-NL"/>
              </w:rPr>
              <w:softHyphen/>
              <w:t>opdracht</w:t>
            </w:r>
          </w:p>
          <w:p w14:paraId="3A3CD8E9" w14:textId="77777777" w:rsidR="00722818" w:rsidRPr="00423ED0" w:rsidRDefault="00722818" w:rsidP="004E0FCE">
            <w:pPr>
              <w:rPr>
                <w:rFonts w:cs="Verdana"/>
                <w:color w:val="000000"/>
                <w:lang w:val="nl-NL"/>
              </w:rPr>
            </w:pPr>
          </w:p>
        </w:tc>
      </w:tr>
      <w:tr w:rsidR="00722818" w:rsidRPr="00423ED0" w14:paraId="3A86C6BE" w14:textId="77777777" w:rsidTr="004E0FCE">
        <w:tc>
          <w:tcPr>
            <w:tcW w:w="4332" w:type="dxa"/>
          </w:tcPr>
          <w:p w14:paraId="5DDB0938" w14:textId="77777777" w:rsidR="00722818" w:rsidRPr="00423ED0" w:rsidRDefault="00722818" w:rsidP="004E0FCE">
            <w:pPr>
              <w:rPr>
                <w:rFonts w:cs="Verdana"/>
                <w:color w:val="000000"/>
                <w:lang w:val="nl-NL"/>
              </w:rPr>
            </w:pPr>
            <w:r w:rsidRPr="00165EF1">
              <w:rPr>
                <w:color w:val="000000"/>
                <w:lang w:val="nl-NL"/>
              </w:rPr>
              <w:t>De ondernemer</w:t>
            </w:r>
            <w:r w:rsidRPr="00165EF1" w:rsidDel="003B30C8">
              <w:rPr>
                <w:color w:val="000000"/>
                <w:lang w:val="nl-NL"/>
              </w:rPr>
              <w:t xml:space="preserve"> </w:t>
            </w:r>
            <w:r w:rsidRPr="00165EF1">
              <w:rPr>
                <w:color w:val="000000"/>
                <w:lang w:val="nl-NL"/>
              </w:rPr>
              <w:t xml:space="preserve">heeft in de periode van vijf jaar voorafgaande aan de uiterste datum voor ontvangst van de verzoeken tot deelneming ervaring opgedaan met het uitvoeren van civiel technische variabele onderhoudswerkzaamheden aan sluizen en beweegbare bruggen voor auto en/of vrachtverkeer in of aan een vaarwegennetwerk met minimaal scheepvaartklasse </w:t>
            </w:r>
            <w:proofErr w:type="spellStart"/>
            <w:r w:rsidRPr="00165EF1">
              <w:rPr>
                <w:color w:val="000000"/>
                <w:lang w:val="nl-NL"/>
              </w:rPr>
              <w:t>IVa</w:t>
            </w:r>
            <w:proofErr w:type="spellEnd"/>
            <w:r w:rsidRPr="00165EF1">
              <w:rPr>
                <w:color w:val="000000"/>
                <w:lang w:val="nl-NL"/>
              </w:rPr>
              <w:t xml:space="preserve"> met een projectomvang van minimaal €1.000.000. De opdracht is op een vakkundige en regelmatige wijze uitgevoerd en het werk is binnen de overeengekomen termijn (verleend uitstel van oplevering daarin begrepen) opgeleverd, of een daaraan gelijkwaardige handeling heeft plaatsgevonden. Deze ervaring is opgedaan uiterlijk vijf jaar voorafgaande aan de uiterste datum voor ontvangst van de verzoeken tot deelneming.</w:t>
            </w:r>
          </w:p>
        </w:tc>
        <w:tc>
          <w:tcPr>
            <w:tcW w:w="3052" w:type="dxa"/>
          </w:tcPr>
          <w:p w14:paraId="36FD9D42" w14:textId="77777777" w:rsidR="00722818" w:rsidRPr="00423ED0" w:rsidRDefault="00722818" w:rsidP="004E0FCE">
            <w:pPr>
              <w:rPr>
                <w:rFonts w:cs="Verdana"/>
                <w:color w:val="000000"/>
                <w:lang w:val="nl-NL"/>
              </w:rPr>
            </w:pPr>
            <w:r w:rsidRPr="00423ED0">
              <w:rPr>
                <w:rFonts w:cs="Verdana"/>
                <w:color w:val="000000"/>
                <w:lang w:val="nl-NL"/>
              </w:rPr>
              <w:t>…</w:t>
            </w:r>
          </w:p>
        </w:tc>
      </w:tr>
      <w:tr w:rsidR="00722818" w:rsidRPr="00423ED0" w14:paraId="6D19157A" w14:textId="77777777" w:rsidTr="004E0FCE">
        <w:tc>
          <w:tcPr>
            <w:tcW w:w="4332" w:type="dxa"/>
          </w:tcPr>
          <w:p w14:paraId="5F8331BA" w14:textId="77777777" w:rsidR="00722818" w:rsidRPr="00423ED0" w:rsidRDefault="00722818" w:rsidP="004E0FCE">
            <w:pPr>
              <w:rPr>
                <w:rFonts w:cs="Verdana"/>
                <w:color w:val="000000"/>
                <w:lang w:val="nl-NL"/>
              </w:rPr>
            </w:pPr>
            <w:r w:rsidRPr="00165EF1">
              <w:rPr>
                <w:rFonts w:cs="Verdana"/>
                <w:color w:val="000000"/>
                <w:lang w:val="nl-NL"/>
              </w:rPr>
              <w:t xml:space="preserve">De ondernemer heeft in de periode van vijf jaar voorafgaande aan de uiterste datum voor ontvangst van de verzoeken tot deelneming ervaring opgedaan met </w:t>
            </w:r>
            <w:r w:rsidRPr="00165EF1">
              <w:rPr>
                <w:rStyle w:val="Verborgentekst"/>
                <w:color w:val="000000"/>
                <w:lang w:val="nl-NL"/>
              </w:rPr>
              <w:t>het uitvoeren van werktuigbouwkundige variabele onderhoudswerkzaamheden aan sluizen en beweegbare bruggen voor auto en/of vrachtverkeer in of aan een vaarwegennetwerk met minimaal scheepvaartklasse IVa met een projectomvang van minimaal €250.000. De opdracht is op een vakkundige en regelmatige wijze uitgevoerd en het werk is binnen de overeengekomen termijn (verleend uitstel van oplevering daarin begrepen) opgeleverd, of een daaraan gelijkwaardige handeling heeft plaatsgevonden.  Deze ervaring is opgedaan uiterlijk vijf jaar voorafgaande aan de uiterste datum voor ontvangst van de verzoeken tot deelneming.</w:t>
            </w:r>
          </w:p>
        </w:tc>
        <w:tc>
          <w:tcPr>
            <w:tcW w:w="3052" w:type="dxa"/>
          </w:tcPr>
          <w:p w14:paraId="47178A15" w14:textId="77777777" w:rsidR="00722818" w:rsidRPr="00423ED0" w:rsidRDefault="00722818" w:rsidP="004E0FCE">
            <w:pPr>
              <w:rPr>
                <w:rFonts w:cs="Verdana"/>
                <w:color w:val="000000"/>
                <w:lang w:val="nl-NL"/>
              </w:rPr>
            </w:pPr>
            <w:r w:rsidRPr="00423ED0">
              <w:rPr>
                <w:rFonts w:cs="Verdana"/>
                <w:color w:val="000000"/>
                <w:lang w:val="nl-NL"/>
              </w:rPr>
              <w:t>…</w:t>
            </w:r>
          </w:p>
        </w:tc>
      </w:tr>
      <w:tr w:rsidR="00722818" w:rsidRPr="00423ED0" w14:paraId="400C4251" w14:textId="77777777" w:rsidTr="004E0FCE">
        <w:tc>
          <w:tcPr>
            <w:tcW w:w="4332" w:type="dxa"/>
          </w:tcPr>
          <w:p w14:paraId="7659DEF4" w14:textId="77777777" w:rsidR="00722818" w:rsidRPr="00423ED0" w:rsidRDefault="00722818" w:rsidP="004E0FCE">
            <w:pPr>
              <w:rPr>
                <w:rFonts w:cs="Verdana"/>
                <w:color w:val="000000"/>
                <w:lang w:val="nl-NL"/>
              </w:rPr>
            </w:pPr>
            <w:r w:rsidRPr="00165EF1">
              <w:rPr>
                <w:rFonts w:cs="Verdana"/>
                <w:color w:val="000000"/>
                <w:lang w:val="nl-NL"/>
              </w:rPr>
              <w:t>De ondernemer heeft in de periode van vijf jaar voorafgaande aan de uiterste datum voor ontvangst van de verzoeken tot deelnemin</w:t>
            </w:r>
            <w:r>
              <w:rPr>
                <w:rFonts w:cs="Verdana"/>
                <w:color w:val="000000"/>
                <w:lang w:val="nl-NL"/>
              </w:rPr>
              <w:t>g</w:t>
            </w:r>
            <w:r w:rsidRPr="00165EF1">
              <w:rPr>
                <w:rFonts w:cs="Verdana"/>
                <w:color w:val="000000"/>
                <w:lang w:val="nl-NL"/>
              </w:rPr>
              <w:t xml:space="preserve"> ervaring opgedaan met</w:t>
            </w:r>
            <w:r w:rsidRPr="00165EF1">
              <w:rPr>
                <w:lang w:val="nl-NL"/>
              </w:rPr>
              <w:t xml:space="preserve"> het voeren van de </w:t>
            </w:r>
            <w:r w:rsidRPr="00165EF1">
              <w:rPr>
                <w:rStyle w:val="Verborgentekst"/>
                <w:color w:val="000000"/>
                <w:lang w:val="nl-NL"/>
              </w:rPr>
              <w:t>dagelijkse organisatie en leiding van een technische variabele onderhoudsopdracht aan sluizen en bruggen voor auto en/ of vrachtverkeer in of aan vaarwegennetwerk met minimaal scheepvaartklasse IVa met een omvang van minimaal €1.000.000 waarbij de gegadigde jegens de opdrachtgever eindverantwoordelijk was voor de uitvoering van de opdracht. De opdracht is op een vakkundige en regelmatige wijze uitgevoerd en het werk is binnen de overeengekomen termijn (verleend uitstel van oplevering daarin begrepen) opgeleverd, of een daaraan gelijkwaardige handeling heeft plaatsgevonden. Deze ervaring is opgedaan uiterlijk vijf jaar voorafgaande aan de uiterste datum voor ontvangst van de verzoeken tot deelneming.</w:t>
            </w:r>
            <w:r w:rsidRPr="00165EF1">
              <w:rPr>
                <w:rFonts w:cs="Verdana"/>
                <w:color w:val="000000"/>
                <w:lang w:val="nl-NL"/>
              </w:rPr>
              <w:t>.</w:t>
            </w:r>
          </w:p>
        </w:tc>
        <w:tc>
          <w:tcPr>
            <w:tcW w:w="3052" w:type="dxa"/>
          </w:tcPr>
          <w:p w14:paraId="70CB3DBC" w14:textId="77777777" w:rsidR="00722818" w:rsidRPr="00423ED0" w:rsidRDefault="00722818" w:rsidP="004E0FCE">
            <w:pPr>
              <w:rPr>
                <w:rFonts w:cs="Verdana"/>
                <w:color w:val="000000"/>
                <w:lang w:val="nl-NL"/>
              </w:rPr>
            </w:pPr>
            <w:r w:rsidRPr="00423ED0">
              <w:rPr>
                <w:rFonts w:cs="Verdana"/>
                <w:color w:val="000000"/>
                <w:lang w:val="nl-NL"/>
              </w:rPr>
              <w:t>…</w:t>
            </w:r>
          </w:p>
        </w:tc>
      </w:tr>
      <w:tr w:rsidR="00722818" w:rsidRPr="003E5AAD" w14:paraId="33418DF0" w14:textId="77777777" w:rsidTr="004E0FCE">
        <w:trPr>
          <w:hidden/>
        </w:trPr>
        <w:tc>
          <w:tcPr>
            <w:tcW w:w="4332" w:type="dxa"/>
          </w:tcPr>
          <w:p w14:paraId="3159025B" w14:textId="77777777" w:rsidR="00722818" w:rsidRPr="00423ED0" w:rsidRDefault="00722818" w:rsidP="004E0FCE">
            <w:pPr>
              <w:rPr>
                <w:rFonts w:cs="Verdana"/>
                <w:b/>
                <w:vanish/>
                <w:color w:val="E0E0E0"/>
                <w:lang w:val="nl-NL"/>
              </w:rPr>
            </w:pPr>
            <w:bookmarkStart w:id="10" w:name="bwBijl_E_NO_CD_GG0_uit1"/>
          </w:p>
          <w:p w14:paraId="3EBC2A3C" w14:textId="77777777" w:rsidR="00722818" w:rsidRPr="00423ED0" w:rsidRDefault="00722818" w:rsidP="004E0FCE">
            <w:pPr>
              <w:rPr>
                <w:rFonts w:cs="Verdana"/>
                <w:vanish/>
                <w:color w:val="E0E0E0"/>
                <w:lang w:val="nl-NL"/>
              </w:rPr>
            </w:pPr>
            <w:r w:rsidRPr="00423ED0">
              <w:rPr>
                <w:rFonts w:cs="Verdana"/>
                <w:b/>
                <w:vanish/>
                <w:color w:val="E0E0E0"/>
                <w:lang w:val="nl-NL"/>
              </w:rPr>
              <w:t>Selectiecriterium</w:t>
            </w:r>
          </w:p>
        </w:tc>
        <w:tc>
          <w:tcPr>
            <w:tcW w:w="3052" w:type="dxa"/>
          </w:tcPr>
          <w:p w14:paraId="53AD1D15" w14:textId="77777777" w:rsidR="00722818" w:rsidRPr="00423ED0" w:rsidRDefault="00722818" w:rsidP="004E0FCE">
            <w:pPr>
              <w:rPr>
                <w:rFonts w:cs="Verdana"/>
                <w:vanish/>
                <w:color w:val="E0E0E0"/>
                <w:lang w:val="nl-NL"/>
              </w:rPr>
            </w:pPr>
            <w:r w:rsidRPr="00423ED0">
              <w:rPr>
                <w:rStyle w:val="OpmaakprofielArial"/>
                <w:vanish/>
                <w:color w:val="E0E0E0"/>
                <w:lang w:val="nl-NL"/>
              </w:rPr>
              <w:t>Per selectiecriterium niet meer referentie</w:t>
            </w:r>
            <w:r w:rsidRPr="00423ED0">
              <w:rPr>
                <w:rStyle w:val="OpmaakprofielArial"/>
                <w:vanish/>
                <w:color w:val="E0E0E0"/>
                <w:lang w:val="nl-NL"/>
              </w:rPr>
              <w:softHyphen/>
              <w:t>opdrachten dan nodig voor het behalen van de maximale score</w:t>
            </w:r>
          </w:p>
        </w:tc>
      </w:tr>
      <w:tr w:rsidR="00722818" w:rsidRPr="00423ED0" w14:paraId="14BD84E6" w14:textId="77777777" w:rsidTr="004E0FCE">
        <w:trPr>
          <w:hidden/>
        </w:trPr>
        <w:tc>
          <w:tcPr>
            <w:tcW w:w="4332" w:type="dxa"/>
          </w:tcPr>
          <w:p w14:paraId="74EF0BD2" w14:textId="77777777" w:rsidR="00722818" w:rsidRPr="00423ED0" w:rsidRDefault="00722818" w:rsidP="004E0FCE">
            <w:pPr>
              <w:rPr>
                <w:rFonts w:cs="Verdana"/>
                <w:vanish/>
                <w:color w:val="E0E0E0"/>
                <w:lang w:val="nl-NL"/>
              </w:rPr>
            </w:pPr>
            <w:r w:rsidRPr="00423ED0">
              <w:rPr>
                <w:rFonts w:cs="Verdana"/>
                <w:vanish/>
                <w:color w:val="E0E0E0"/>
                <w:lang w:val="nl-NL"/>
              </w:rPr>
              <w:t xml:space="preserve">Bijlage </w:t>
            </w:r>
            <w:bookmarkStart w:id="11" w:name="bwBijl_E_NO_CD_GG0_uit_F"/>
            <w:r w:rsidRPr="00423ED0">
              <w:rPr>
                <w:rFonts w:cs="Verdana"/>
                <w:vanish/>
                <w:color w:val="E0E0E0"/>
                <w:lang w:val="nl-NL"/>
              </w:rPr>
              <w:t>E</w:t>
            </w:r>
            <w:bookmarkEnd w:id="11"/>
            <w:r w:rsidRPr="00423ED0">
              <w:rPr>
                <w:rFonts w:cs="Verdana"/>
                <w:vanish/>
                <w:color w:val="E0E0E0"/>
                <w:lang w:val="nl-NL"/>
              </w:rPr>
              <w:t xml:space="preserve"> nr A</w:t>
            </w:r>
          </w:p>
        </w:tc>
        <w:tc>
          <w:tcPr>
            <w:tcW w:w="3052" w:type="dxa"/>
          </w:tcPr>
          <w:p w14:paraId="11A57D1D" w14:textId="77777777" w:rsidR="00722818" w:rsidRPr="00423ED0" w:rsidRDefault="00722818" w:rsidP="004E0FCE">
            <w:pPr>
              <w:rPr>
                <w:rFonts w:cs="Verdana"/>
                <w:vanish/>
                <w:color w:val="E0E0E0"/>
                <w:lang w:val="nl-NL"/>
              </w:rPr>
            </w:pPr>
            <w:r w:rsidRPr="00423ED0">
              <w:rPr>
                <w:rFonts w:cs="Verdana"/>
                <w:vanish/>
                <w:color w:val="E0E0E0"/>
                <w:lang w:val="nl-NL"/>
              </w:rPr>
              <w:t>…</w:t>
            </w:r>
          </w:p>
        </w:tc>
      </w:tr>
      <w:tr w:rsidR="00722818" w:rsidRPr="00423ED0" w14:paraId="11F647A6" w14:textId="77777777" w:rsidTr="004E0FCE">
        <w:trPr>
          <w:hidden/>
        </w:trPr>
        <w:tc>
          <w:tcPr>
            <w:tcW w:w="4332" w:type="dxa"/>
          </w:tcPr>
          <w:p w14:paraId="45A02A58" w14:textId="77777777" w:rsidR="00722818" w:rsidRPr="00423ED0" w:rsidRDefault="00722818" w:rsidP="004E0FCE">
            <w:pPr>
              <w:rPr>
                <w:rFonts w:cs="Verdana"/>
                <w:vanish/>
                <w:color w:val="E0E0E0"/>
                <w:lang w:val="nl-NL"/>
              </w:rPr>
            </w:pPr>
            <w:r w:rsidRPr="00423ED0">
              <w:rPr>
                <w:rFonts w:cs="Verdana"/>
                <w:vanish/>
                <w:color w:val="E0E0E0"/>
                <w:lang w:val="nl-NL"/>
              </w:rPr>
              <w:t xml:space="preserve">Bijlage </w:t>
            </w:r>
            <w:bookmarkStart w:id="12" w:name="bwBijl_E_NO_CD_GG0_uit_F2"/>
            <w:r w:rsidRPr="00423ED0">
              <w:rPr>
                <w:rFonts w:cs="Verdana"/>
                <w:vanish/>
                <w:color w:val="E0E0E0"/>
                <w:lang w:val="nl-NL"/>
              </w:rPr>
              <w:t>E</w:t>
            </w:r>
            <w:bookmarkEnd w:id="12"/>
            <w:r w:rsidRPr="00423ED0">
              <w:rPr>
                <w:rFonts w:cs="Verdana"/>
                <w:vanish/>
                <w:color w:val="E0E0E0"/>
                <w:lang w:val="nl-NL"/>
              </w:rPr>
              <w:t xml:space="preserve"> nr B</w:t>
            </w:r>
          </w:p>
        </w:tc>
        <w:tc>
          <w:tcPr>
            <w:tcW w:w="3052" w:type="dxa"/>
          </w:tcPr>
          <w:p w14:paraId="2C85540D" w14:textId="77777777" w:rsidR="00722818" w:rsidRPr="00423ED0" w:rsidRDefault="00722818" w:rsidP="004E0FCE">
            <w:pPr>
              <w:rPr>
                <w:rFonts w:cs="Verdana"/>
                <w:vanish/>
                <w:color w:val="E0E0E0"/>
                <w:lang w:val="nl-NL"/>
              </w:rPr>
            </w:pPr>
            <w:r w:rsidRPr="00423ED0">
              <w:rPr>
                <w:rFonts w:cs="Verdana"/>
                <w:vanish/>
                <w:color w:val="E0E0E0"/>
                <w:lang w:val="nl-NL"/>
              </w:rPr>
              <w:t>…</w:t>
            </w:r>
          </w:p>
        </w:tc>
      </w:tr>
      <w:tr w:rsidR="00722818" w:rsidRPr="00423ED0" w14:paraId="3D240649" w14:textId="77777777" w:rsidTr="004E0FCE">
        <w:trPr>
          <w:hidden/>
        </w:trPr>
        <w:tc>
          <w:tcPr>
            <w:tcW w:w="4332" w:type="dxa"/>
          </w:tcPr>
          <w:p w14:paraId="30276560" w14:textId="77777777" w:rsidR="00722818" w:rsidRPr="00423ED0" w:rsidRDefault="00722818" w:rsidP="004E0FCE">
            <w:pPr>
              <w:rPr>
                <w:rFonts w:cs="Verdana"/>
                <w:vanish/>
                <w:color w:val="E0E0E0"/>
                <w:lang w:val="nl-NL"/>
              </w:rPr>
            </w:pPr>
            <w:r w:rsidRPr="00423ED0">
              <w:rPr>
                <w:rFonts w:cs="Verdana"/>
                <w:vanish/>
                <w:color w:val="E0E0E0"/>
                <w:lang w:val="nl-NL"/>
              </w:rPr>
              <w:t xml:space="preserve">Bijlage </w:t>
            </w:r>
            <w:bookmarkStart w:id="13" w:name="bwBijl_E_NO_CD_GG0_uit_F3"/>
            <w:r w:rsidRPr="00423ED0">
              <w:rPr>
                <w:rFonts w:cs="Verdana"/>
                <w:vanish/>
                <w:color w:val="E0E0E0"/>
                <w:lang w:val="nl-NL"/>
              </w:rPr>
              <w:t>E</w:t>
            </w:r>
            <w:bookmarkEnd w:id="13"/>
            <w:r w:rsidRPr="00423ED0">
              <w:rPr>
                <w:rFonts w:cs="Verdana"/>
                <w:vanish/>
                <w:color w:val="E0E0E0"/>
                <w:lang w:val="nl-NL"/>
              </w:rPr>
              <w:t xml:space="preserve"> nr C</w:t>
            </w:r>
          </w:p>
        </w:tc>
        <w:tc>
          <w:tcPr>
            <w:tcW w:w="3052" w:type="dxa"/>
          </w:tcPr>
          <w:p w14:paraId="7268E4F2" w14:textId="77777777" w:rsidR="00722818" w:rsidRPr="00423ED0" w:rsidRDefault="00722818" w:rsidP="004E0FCE">
            <w:pPr>
              <w:rPr>
                <w:rFonts w:cs="Verdana"/>
                <w:vanish/>
                <w:color w:val="E0E0E0"/>
                <w:lang w:val="nl-NL"/>
              </w:rPr>
            </w:pPr>
            <w:r w:rsidRPr="00423ED0">
              <w:rPr>
                <w:rFonts w:cs="Verdana"/>
                <w:vanish/>
                <w:color w:val="E0E0E0"/>
                <w:lang w:val="nl-NL"/>
              </w:rPr>
              <w:t>…</w:t>
            </w:r>
          </w:p>
        </w:tc>
      </w:tr>
      <w:tr w:rsidR="00722818" w:rsidRPr="00423ED0" w14:paraId="60C6FDD1" w14:textId="77777777" w:rsidTr="004E0FCE">
        <w:trPr>
          <w:hidden/>
        </w:trPr>
        <w:tc>
          <w:tcPr>
            <w:tcW w:w="4332" w:type="dxa"/>
          </w:tcPr>
          <w:p w14:paraId="2A11E76D" w14:textId="77777777" w:rsidR="00722818" w:rsidRPr="00423ED0" w:rsidRDefault="00722818" w:rsidP="004E0FCE">
            <w:pPr>
              <w:rPr>
                <w:rFonts w:cs="Verdana"/>
                <w:vanish/>
                <w:color w:val="E0E0E0"/>
                <w:lang w:val="nl-NL"/>
              </w:rPr>
            </w:pPr>
            <w:r w:rsidRPr="00423ED0">
              <w:rPr>
                <w:rFonts w:cs="Verdana"/>
                <w:vanish/>
                <w:color w:val="E0E0E0"/>
                <w:lang w:val="nl-NL"/>
              </w:rPr>
              <w:t xml:space="preserve">Bijlage </w:t>
            </w:r>
            <w:bookmarkStart w:id="14" w:name="bwBijl_E_NO_CD_GG0_uit_F4"/>
            <w:r w:rsidRPr="00423ED0">
              <w:rPr>
                <w:rFonts w:cs="Verdana"/>
                <w:vanish/>
                <w:color w:val="E0E0E0"/>
                <w:lang w:val="nl-NL"/>
              </w:rPr>
              <w:t>E</w:t>
            </w:r>
            <w:bookmarkEnd w:id="14"/>
            <w:r w:rsidRPr="00423ED0">
              <w:rPr>
                <w:rFonts w:cs="Verdana"/>
                <w:vanish/>
                <w:color w:val="E0E0E0"/>
                <w:lang w:val="nl-NL"/>
              </w:rPr>
              <w:t xml:space="preserve"> nr D</w:t>
            </w:r>
          </w:p>
        </w:tc>
        <w:tc>
          <w:tcPr>
            <w:tcW w:w="3052" w:type="dxa"/>
          </w:tcPr>
          <w:p w14:paraId="0BE81053" w14:textId="77777777" w:rsidR="00722818" w:rsidRPr="00423ED0" w:rsidRDefault="00722818" w:rsidP="004E0FCE">
            <w:pPr>
              <w:rPr>
                <w:rFonts w:cs="Verdana"/>
                <w:vanish/>
                <w:color w:val="E0E0E0"/>
                <w:lang w:val="nl-NL"/>
              </w:rPr>
            </w:pPr>
            <w:r w:rsidRPr="00423ED0">
              <w:rPr>
                <w:rFonts w:cs="Verdana"/>
                <w:vanish/>
                <w:color w:val="E0E0E0"/>
                <w:lang w:val="nl-NL"/>
              </w:rPr>
              <w:t>…</w:t>
            </w:r>
            <w:r w:rsidRPr="00423ED0">
              <w:rPr>
                <w:rFonts w:cs="RijksoverheidSansText-Regular"/>
                <w:b/>
                <w:vanish/>
                <w:color w:val="E0E0E0"/>
                <w:lang w:val="nl-NL"/>
              </w:rPr>
              <w:t xml:space="preserve"> </w:t>
            </w:r>
          </w:p>
        </w:tc>
      </w:tr>
      <w:bookmarkEnd w:id="10"/>
    </w:tbl>
    <w:p w14:paraId="4D042792" w14:textId="77777777" w:rsidR="00722818" w:rsidRPr="00423ED0" w:rsidRDefault="00722818" w:rsidP="00722818">
      <w:pPr>
        <w:spacing w:line="260" w:lineRule="atLeast"/>
        <w:rPr>
          <w:rFonts w:cs="Verdana"/>
          <w:color w:val="000000"/>
          <w:lang w:val="nl-NL"/>
        </w:rPr>
      </w:pPr>
    </w:p>
    <w:p w14:paraId="336EF46A" w14:textId="77777777" w:rsidR="00722818" w:rsidRPr="00423ED0" w:rsidRDefault="00722818" w:rsidP="00722818">
      <w:pPr>
        <w:pStyle w:val="Lijstalinea"/>
        <w:numPr>
          <w:ilvl w:val="0"/>
          <w:numId w:val="33"/>
        </w:numPr>
        <w:spacing w:line="240" w:lineRule="exact"/>
        <w:ind w:left="357" w:hanging="357"/>
        <w:contextualSpacing/>
        <w:rPr>
          <w:rFonts w:cs="RijksoverheidSansText-Regular"/>
          <w:color w:val="000000"/>
          <w:lang w:val="nl-NL"/>
        </w:rPr>
      </w:pPr>
      <w:r w:rsidRPr="00423ED0">
        <w:rPr>
          <w:rFonts w:cs="RijksoverheidSansText-Regular"/>
          <w:color w:val="000000"/>
          <w:lang w:val="nl-NL"/>
        </w:rPr>
        <w:t xml:space="preserve">De ondernemer(s) </w:t>
      </w:r>
      <w:bookmarkStart w:id="15" w:name="bwBijl_E_NO_CD_2"/>
      <w:r w:rsidRPr="00423ED0">
        <w:rPr>
          <w:rFonts w:cs="RijksoverheidSansText-Regular"/>
          <w:color w:val="000000"/>
          <w:lang w:val="nl-NL"/>
        </w:rPr>
        <w:t>(gegadigde(n))</w:t>
      </w:r>
      <w:bookmarkEnd w:id="15"/>
      <w:r w:rsidRPr="00423ED0">
        <w:rPr>
          <w:rFonts w:cs="RijksoverheidSansText-Regular"/>
          <w:color w:val="000000"/>
          <w:lang w:val="nl-NL"/>
        </w:rPr>
        <w:t xml:space="preserve"> vult (vullen) per referentieopdracht de volgende gegevens in. Onderstaande tabel dient zo vaak als nodig herhaald en ingevuld te worden.</w:t>
      </w:r>
    </w:p>
    <w:p w14:paraId="42A36152" w14:textId="77777777" w:rsidR="00722818" w:rsidRPr="00423ED0" w:rsidRDefault="00722818" w:rsidP="00722818">
      <w:pPr>
        <w:spacing w:line="260" w:lineRule="atLeast"/>
        <w:rPr>
          <w:rFonts w:cs="Verdana"/>
          <w:color w:val="000000"/>
          <w:lang w:val="nl-NL"/>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722818" w:rsidRPr="00423ED0" w14:paraId="2944B63B" w14:textId="77777777" w:rsidTr="004E0FCE">
        <w:tc>
          <w:tcPr>
            <w:tcW w:w="7617" w:type="dxa"/>
            <w:gridSpan w:val="2"/>
            <w:tcBorders>
              <w:top w:val="single" w:sz="4" w:space="0" w:color="auto"/>
              <w:left w:val="single" w:sz="4" w:space="0" w:color="auto"/>
              <w:bottom w:val="single" w:sz="4" w:space="0" w:color="auto"/>
              <w:right w:val="single" w:sz="4" w:space="0" w:color="auto"/>
            </w:tcBorders>
          </w:tcPr>
          <w:p w14:paraId="10D96653" w14:textId="77777777" w:rsidR="00722818" w:rsidRPr="00423ED0" w:rsidRDefault="00722818" w:rsidP="004E0FCE">
            <w:pPr>
              <w:suppressAutoHyphens/>
              <w:jc w:val="center"/>
              <w:rPr>
                <w:rFonts w:cs="Verdana"/>
                <w:b/>
                <w:bCs/>
                <w:color w:val="000000"/>
                <w:lang w:val="nl-NL"/>
              </w:rPr>
            </w:pPr>
          </w:p>
          <w:p w14:paraId="7F374854" w14:textId="77777777" w:rsidR="00722818" w:rsidRPr="00423ED0" w:rsidRDefault="00722818" w:rsidP="004E0FCE">
            <w:pPr>
              <w:suppressAutoHyphens/>
              <w:jc w:val="center"/>
              <w:rPr>
                <w:rFonts w:cs="Verdana"/>
                <w:b/>
                <w:bCs/>
                <w:color w:val="000000"/>
                <w:lang w:val="nl-NL"/>
              </w:rPr>
            </w:pPr>
            <w:r w:rsidRPr="00423ED0">
              <w:rPr>
                <w:rFonts w:cs="Verdana"/>
                <w:b/>
                <w:bCs/>
                <w:color w:val="000000"/>
                <w:lang w:val="nl-NL"/>
              </w:rPr>
              <w:t>REFERENTIEOPDRACHT NR: …</w:t>
            </w:r>
          </w:p>
          <w:p w14:paraId="06DEB7FA" w14:textId="77777777" w:rsidR="00722818" w:rsidRPr="00423ED0" w:rsidRDefault="00722818" w:rsidP="004E0FCE">
            <w:pPr>
              <w:jc w:val="center"/>
              <w:rPr>
                <w:rFonts w:cs="Verdana"/>
                <w:b/>
                <w:bCs/>
                <w:color w:val="000000"/>
                <w:lang w:val="nl-NL"/>
              </w:rPr>
            </w:pPr>
          </w:p>
        </w:tc>
      </w:tr>
      <w:tr w:rsidR="00722818" w:rsidRPr="00423ED0" w14:paraId="7CAAA3E8" w14:textId="77777777" w:rsidTr="004E0FCE">
        <w:tc>
          <w:tcPr>
            <w:tcW w:w="4500" w:type="dxa"/>
            <w:tcBorders>
              <w:top w:val="single" w:sz="4" w:space="0" w:color="auto"/>
              <w:left w:val="single" w:sz="4" w:space="0" w:color="auto"/>
              <w:bottom w:val="single" w:sz="4" w:space="0" w:color="auto"/>
              <w:right w:val="single" w:sz="4" w:space="0" w:color="auto"/>
            </w:tcBorders>
          </w:tcPr>
          <w:p w14:paraId="4C0FC90E" w14:textId="77777777" w:rsidR="00722818" w:rsidRPr="00423ED0" w:rsidRDefault="00722818" w:rsidP="004E0FCE">
            <w:pPr>
              <w:rPr>
                <w:rFonts w:cs="Verdana"/>
                <w:color w:val="000000"/>
                <w:lang w:val="nl-NL"/>
              </w:rPr>
            </w:pPr>
            <w:r w:rsidRPr="00423ED0">
              <w:rPr>
                <w:rFonts w:cs="Verdana"/>
                <w:color w:val="000000"/>
                <w:lang w:val="nl-NL"/>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14:paraId="14A0ECD7" w14:textId="77777777" w:rsidR="00722818" w:rsidRPr="00423ED0" w:rsidRDefault="00722818" w:rsidP="004E0FCE">
            <w:pPr>
              <w:rPr>
                <w:rFonts w:cs="Verdana"/>
                <w:color w:val="000000"/>
                <w:lang w:val="nl-NL"/>
              </w:rPr>
            </w:pPr>
            <w:r w:rsidRPr="00423ED0">
              <w:rPr>
                <w:color w:val="000000"/>
                <w:lang w:val="nl-NL"/>
              </w:rPr>
              <w:t>…</w:t>
            </w:r>
          </w:p>
        </w:tc>
      </w:tr>
      <w:tr w:rsidR="00722818" w:rsidRPr="00423ED0" w14:paraId="12A56F73" w14:textId="77777777" w:rsidTr="004E0FCE">
        <w:tc>
          <w:tcPr>
            <w:tcW w:w="4500" w:type="dxa"/>
            <w:tcBorders>
              <w:top w:val="single" w:sz="4" w:space="0" w:color="auto"/>
              <w:left w:val="single" w:sz="4" w:space="0" w:color="auto"/>
              <w:bottom w:val="single" w:sz="4" w:space="0" w:color="auto"/>
              <w:right w:val="single" w:sz="4" w:space="0" w:color="auto"/>
            </w:tcBorders>
          </w:tcPr>
          <w:p w14:paraId="395EF723" w14:textId="77777777" w:rsidR="00722818" w:rsidRPr="00423ED0" w:rsidRDefault="00722818" w:rsidP="004E0FCE">
            <w:pPr>
              <w:rPr>
                <w:rFonts w:cs="Verdana"/>
                <w:color w:val="000000"/>
                <w:lang w:val="nl-NL"/>
              </w:rPr>
            </w:pPr>
            <w:r w:rsidRPr="00423ED0">
              <w:rPr>
                <w:rFonts w:cs="Verdana"/>
                <w:color w:val="000000"/>
                <w:lang w:val="nl-NL"/>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14:paraId="0B3BDD4C" w14:textId="77777777" w:rsidR="00722818" w:rsidRPr="00423ED0" w:rsidRDefault="00722818" w:rsidP="004E0FCE">
            <w:pPr>
              <w:rPr>
                <w:rFonts w:cs="Verdana"/>
                <w:color w:val="000000"/>
                <w:lang w:val="nl-NL"/>
              </w:rPr>
            </w:pPr>
            <w:r w:rsidRPr="00423ED0">
              <w:rPr>
                <w:color w:val="000000"/>
                <w:lang w:val="nl-NL"/>
              </w:rPr>
              <w:t>…</w:t>
            </w:r>
          </w:p>
        </w:tc>
      </w:tr>
      <w:tr w:rsidR="00722818" w:rsidRPr="00423ED0" w14:paraId="44B785BF" w14:textId="77777777" w:rsidTr="004E0FCE">
        <w:tc>
          <w:tcPr>
            <w:tcW w:w="4500" w:type="dxa"/>
            <w:tcBorders>
              <w:top w:val="single" w:sz="4" w:space="0" w:color="auto"/>
              <w:left w:val="single" w:sz="4" w:space="0" w:color="auto"/>
              <w:bottom w:val="single" w:sz="4" w:space="0" w:color="auto"/>
              <w:right w:val="single" w:sz="4" w:space="0" w:color="auto"/>
            </w:tcBorders>
          </w:tcPr>
          <w:p w14:paraId="6FB14326" w14:textId="77777777" w:rsidR="00722818" w:rsidRPr="00423ED0" w:rsidRDefault="00722818" w:rsidP="004E0FCE">
            <w:pPr>
              <w:rPr>
                <w:rFonts w:cs="Verdana"/>
                <w:color w:val="000000"/>
                <w:lang w:val="nl-NL"/>
              </w:rPr>
            </w:pPr>
            <w:r w:rsidRPr="00423ED0">
              <w:rPr>
                <w:rFonts w:cs="Verdana"/>
                <w:color w:val="000000"/>
                <w:lang w:val="nl-NL"/>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14:paraId="7E6A07BB" w14:textId="77777777" w:rsidR="00722818" w:rsidRPr="00423ED0" w:rsidRDefault="00722818" w:rsidP="004E0FCE">
            <w:pPr>
              <w:rPr>
                <w:color w:val="000000"/>
                <w:lang w:val="nl-NL"/>
              </w:rPr>
            </w:pPr>
            <w:r w:rsidRPr="00423ED0">
              <w:rPr>
                <w:color w:val="000000"/>
                <w:lang w:val="nl-NL"/>
              </w:rPr>
              <w:t>…</w:t>
            </w:r>
          </w:p>
        </w:tc>
      </w:tr>
      <w:tr w:rsidR="00722818" w:rsidRPr="00423ED0" w14:paraId="27435164" w14:textId="77777777" w:rsidTr="004E0FCE">
        <w:tc>
          <w:tcPr>
            <w:tcW w:w="4500" w:type="dxa"/>
            <w:tcBorders>
              <w:top w:val="single" w:sz="4" w:space="0" w:color="auto"/>
              <w:left w:val="single" w:sz="4" w:space="0" w:color="auto"/>
              <w:bottom w:val="single" w:sz="4" w:space="0" w:color="auto"/>
              <w:right w:val="single" w:sz="4" w:space="0" w:color="auto"/>
            </w:tcBorders>
          </w:tcPr>
          <w:p w14:paraId="4F92D11E" w14:textId="77777777" w:rsidR="00722818" w:rsidRPr="00423ED0" w:rsidRDefault="00722818" w:rsidP="004E0FCE">
            <w:pPr>
              <w:rPr>
                <w:rFonts w:cs="Verdana"/>
                <w:color w:val="000000"/>
                <w:lang w:val="nl-NL"/>
              </w:rPr>
            </w:pPr>
            <w:r w:rsidRPr="00423ED0">
              <w:rPr>
                <w:rFonts w:cs="Verdana"/>
                <w:color w:val="000000"/>
                <w:lang w:val="nl-NL"/>
              </w:rPr>
              <w:t>Overeengekomen bedrag</w:t>
            </w:r>
          </w:p>
          <w:p w14:paraId="4E6D58D8" w14:textId="77777777" w:rsidR="00722818" w:rsidRPr="00423ED0" w:rsidRDefault="00722818" w:rsidP="004E0FCE">
            <w:pPr>
              <w:rPr>
                <w:rFonts w:cs="Verdana"/>
                <w:color w:val="000000"/>
                <w:lang w:val="nl-NL"/>
              </w:rPr>
            </w:pPr>
            <w:r w:rsidRPr="00423ED0">
              <w:rPr>
                <w:rFonts w:cs="Verdana"/>
                <w:color w:val="000000"/>
                <w:lang w:val="nl-NL"/>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14:paraId="53F6345A" w14:textId="77777777" w:rsidR="00722818" w:rsidRPr="00423ED0" w:rsidRDefault="00722818" w:rsidP="004E0FCE">
            <w:pPr>
              <w:rPr>
                <w:rFonts w:cs="Verdana"/>
                <w:color w:val="000000"/>
                <w:lang w:val="nl-NL"/>
              </w:rPr>
            </w:pPr>
            <w:r w:rsidRPr="00423ED0">
              <w:rPr>
                <w:rFonts w:cs="Arial"/>
                <w:color w:val="000000"/>
                <w:lang w:val="nl-NL"/>
              </w:rPr>
              <w:t xml:space="preserve">€ </w:t>
            </w:r>
            <w:r w:rsidRPr="00423ED0">
              <w:rPr>
                <w:color w:val="000000"/>
                <w:lang w:val="nl-NL"/>
              </w:rPr>
              <w:t>…</w:t>
            </w:r>
          </w:p>
        </w:tc>
      </w:tr>
      <w:tr w:rsidR="00722818" w:rsidRPr="00423ED0" w14:paraId="390EF61F" w14:textId="77777777" w:rsidTr="004E0FCE">
        <w:tc>
          <w:tcPr>
            <w:tcW w:w="4500" w:type="dxa"/>
            <w:tcBorders>
              <w:top w:val="single" w:sz="4" w:space="0" w:color="auto"/>
              <w:left w:val="single" w:sz="4" w:space="0" w:color="auto"/>
              <w:bottom w:val="single" w:sz="4" w:space="0" w:color="auto"/>
              <w:right w:val="single" w:sz="4" w:space="0" w:color="auto"/>
            </w:tcBorders>
          </w:tcPr>
          <w:p w14:paraId="5C9623FF" w14:textId="77777777" w:rsidR="00722818" w:rsidRPr="00423ED0" w:rsidRDefault="00722818" w:rsidP="004E0FCE">
            <w:pPr>
              <w:rPr>
                <w:rFonts w:cs="Verdana"/>
                <w:color w:val="000000"/>
                <w:lang w:val="nl-NL"/>
              </w:rPr>
            </w:pPr>
            <w:r w:rsidRPr="00423ED0">
              <w:rPr>
                <w:rFonts w:cs="Verdana"/>
                <w:color w:val="000000"/>
                <w:lang w:val="nl-NL"/>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14:paraId="06EFD019" w14:textId="77777777" w:rsidR="00722818" w:rsidRPr="00423ED0" w:rsidRDefault="00722818" w:rsidP="004E0FCE">
            <w:pPr>
              <w:rPr>
                <w:rFonts w:cs="Verdana"/>
                <w:color w:val="000000"/>
                <w:lang w:val="nl-NL"/>
              </w:rPr>
            </w:pPr>
            <w:r w:rsidRPr="00423ED0">
              <w:rPr>
                <w:rFonts w:cs="Arial"/>
                <w:color w:val="000000"/>
                <w:lang w:val="nl-NL"/>
              </w:rPr>
              <w:t xml:space="preserve">€ </w:t>
            </w:r>
            <w:r w:rsidRPr="00423ED0">
              <w:rPr>
                <w:color w:val="000000"/>
                <w:lang w:val="nl-NL"/>
              </w:rPr>
              <w:t>…</w:t>
            </w:r>
          </w:p>
        </w:tc>
      </w:tr>
      <w:tr w:rsidR="00722818" w:rsidRPr="00423ED0" w14:paraId="59D8FEBC" w14:textId="77777777" w:rsidTr="004E0FCE">
        <w:tc>
          <w:tcPr>
            <w:tcW w:w="4500" w:type="dxa"/>
            <w:tcBorders>
              <w:top w:val="single" w:sz="4" w:space="0" w:color="auto"/>
              <w:left w:val="single" w:sz="4" w:space="0" w:color="auto"/>
              <w:bottom w:val="single" w:sz="4" w:space="0" w:color="auto"/>
              <w:right w:val="single" w:sz="4" w:space="0" w:color="auto"/>
            </w:tcBorders>
          </w:tcPr>
          <w:p w14:paraId="0E04CF18" w14:textId="77777777" w:rsidR="00722818" w:rsidRPr="00423ED0" w:rsidRDefault="00722818" w:rsidP="004E0FCE">
            <w:pPr>
              <w:rPr>
                <w:rFonts w:cs="Verdana"/>
                <w:color w:val="000000"/>
                <w:lang w:val="nl-NL"/>
              </w:rPr>
            </w:pPr>
            <w:r w:rsidRPr="00423ED0">
              <w:rPr>
                <w:rFonts w:cs="Verdana"/>
                <w:color w:val="000000"/>
                <w:lang w:val="nl-NL"/>
              </w:rPr>
              <w:lastRenderedPageBreak/>
              <w:t>Datum van de opdrachtverlening</w:t>
            </w:r>
          </w:p>
        </w:tc>
        <w:tc>
          <w:tcPr>
            <w:tcW w:w="3117" w:type="dxa"/>
            <w:tcBorders>
              <w:top w:val="single" w:sz="4" w:space="0" w:color="auto"/>
              <w:left w:val="single" w:sz="4" w:space="0" w:color="auto"/>
              <w:bottom w:val="single" w:sz="4" w:space="0" w:color="auto"/>
              <w:right w:val="single" w:sz="4" w:space="0" w:color="auto"/>
            </w:tcBorders>
          </w:tcPr>
          <w:p w14:paraId="6989784D" w14:textId="77777777" w:rsidR="00722818" w:rsidRPr="00423ED0" w:rsidRDefault="00722818" w:rsidP="004E0FCE">
            <w:pPr>
              <w:rPr>
                <w:rFonts w:cs="Verdana"/>
                <w:color w:val="000000"/>
                <w:lang w:val="nl-NL"/>
              </w:rPr>
            </w:pPr>
            <w:r w:rsidRPr="00423ED0">
              <w:rPr>
                <w:color w:val="000000"/>
                <w:lang w:val="nl-NL"/>
              </w:rPr>
              <w:t>…</w:t>
            </w:r>
          </w:p>
        </w:tc>
      </w:tr>
      <w:tr w:rsidR="00722818" w:rsidRPr="00423ED0" w14:paraId="6934DE91" w14:textId="77777777" w:rsidTr="004E0FCE">
        <w:tc>
          <w:tcPr>
            <w:tcW w:w="4500" w:type="dxa"/>
            <w:tcBorders>
              <w:top w:val="single" w:sz="4" w:space="0" w:color="auto"/>
              <w:left w:val="single" w:sz="4" w:space="0" w:color="auto"/>
              <w:bottom w:val="single" w:sz="4" w:space="0" w:color="auto"/>
              <w:right w:val="single" w:sz="4" w:space="0" w:color="auto"/>
            </w:tcBorders>
          </w:tcPr>
          <w:p w14:paraId="74B14730" w14:textId="77777777" w:rsidR="00722818" w:rsidRPr="00423ED0" w:rsidRDefault="00722818" w:rsidP="004E0FCE">
            <w:pPr>
              <w:rPr>
                <w:rFonts w:cs="Verdana"/>
                <w:color w:val="000000"/>
                <w:lang w:val="nl-NL"/>
              </w:rPr>
            </w:pPr>
            <w:r w:rsidRPr="00423ED0">
              <w:rPr>
                <w:rFonts w:cs="Verdana"/>
                <w:color w:val="000000"/>
                <w:lang w:val="nl-NL"/>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14:paraId="5004F4EC" w14:textId="77777777" w:rsidR="00722818" w:rsidRPr="00423ED0" w:rsidRDefault="00722818" w:rsidP="004E0FCE">
            <w:pPr>
              <w:rPr>
                <w:rFonts w:cs="Verdana"/>
                <w:color w:val="000000"/>
                <w:lang w:val="nl-NL"/>
              </w:rPr>
            </w:pPr>
            <w:r w:rsidRPr="00423ED0">
              <w:rPr>
                <w:color w:val="000000"/>
                <w:lang w:val="nl-NL"/>
              </w:rPr>
              <w:t>…</w:t>
            </w:r>
          </w:p>
        </w:tc>
      </w:tr>
      <w:tr w:rsidR="00722818" w:rsidRPr="00423ED0" w14:paraId="11D5E596" w14:textId="77777777" w:rsidTr="004E0FCE">
        <w:tc>
          <w:tcPr>
            <w:tcW w:w="4500" w:type="dxa"/>
            <w:tcBorders>
              <w:top w:val="single" w:sz="4" w:space="0" w:color="auto"/>
              <w:left w:val="single" w:sz="4" w:space="0" w:color="auto"/>
              <w:bottom w:val="single" w:sz="4" w:space="0" w:color="auto"/>
              <w:right w:val="single" w:sz="4" w:space="0" w:color="auto"/>
            </w:tcBorders>
          </w:tcPr>
          <w:p w14:paraId="2C4B62E7" w14:textId="77777777" w:rsidR="00722818" w:rsidRPr="00423ED0" w:rsidRDefault="00722818" w:rsidP="004E0FCE">
            <w:pPr>
              <w:rPr>
                <w:rFonts w:cs="Verdana"/>
                <w:color w:val="000000"/>
                <w:lang w:val="nl-NL"/>
              </w:rPr>
            </w:pPr>
            <w:r w:rsidRPr="00423ED0">
              <w:rPr>
                <w:rFonts w:cs="Verdana"/>
                <w:color w:val="000000"/>
                <w:lang w:val="nl-NL"/>
              </w:rPr>
              <w:t>Datum van oplevering</w:t>
            </w:r>
          </w:p>
        </w:tc>
        <w:tc>
          <w:tcPr>
            <w:tcW w:w="3117" w:type="dxa"/>
            <w:tcBorders>
              <w:top w:val="single" w:sz="4" w:space="0" w:color="auto"/>
              <w:left w:val="single" w:sz="4" w:space="0" w:color="auto"/>
              <w:bottom w:val="single" w:sz="4" w:space="0" w:color="auto"/>
              <w:right w:val="single" w:sz="4" w:space="0" w:color="auto"/>
            </w:tcBorders>
          </w:tcPr>
          <w:p w14:paraId="631E05EB" w14:textId="77777777" w:rsidR="00722818" w:rsidRPr="00423ED0" w:rsidRDefault="00722818" w:rsidP="004E0FCE">
            <w:pPr>
              <w:rPr>
                <w:rFonts w:cs="Verdana"/>
                <w:color w:val="000000"/>
                <w:lang w:val="nl-NL"/>
              </w:rPr>
            </w:pPr>
            <w:r w:rsidRPr="00423ED0">
              <w:rPr>
                <w:color w:val="000000"/>
                <w:lang w:val="nl-NL"/>
              </w:rPr>
              <w:t>…</w:t>
            </w:r>
          </w:p>
        </w:tc>
      </w:tr>
      <w:tr w:rsidR="00722818" w:rsidRPr="003E5AAD" w14:paraId="756FA459" w14:textId="77777777" w:rsidTr="004E0FCE">
        <w:trPr>
          <w:trHeight w:val="295"/>
        </w:trPr>
        <w:tc>
          <w:tcPr>
            <w:tcW w:w="7617" w:type="dxa"/>
            <w:gridSpan w:val="2"/>
            <w:tcBorders>
              <w:top w:val="single" w:sz="4" w:space="0" w:color="auto"/>
              <w:left w:val="single" w:sz="4" w:space="0" w:color="auto"/>
              <w:bottom w:val="single" w:sz="4" w:space="0" w:color="auto"/>
              <w:right w:val="single" w:sz="4" w:space="0" w:color="auto"/>
            </w:tcBorders>
          </w:tcPr>
          <w:p w14:paraId="55D55D78" w14:textId="77777777" w:rsidR="00722818" w:rsidRPr="00423ED0" w:rsidRDefault="00722818" w:rsidP="004E0FCE">
            <w:pPr>
              <w:rPr>
                <w:rFonts w:cs="Verdana"/>
                <w:color w:val="000000"/>
                <w:lang w:val="nl-NL"/>
              </w:rPr>
            </w:pPr>
            <w:r w:rsidRPr="00423ED0">
              <w:rPr>
                <w:rFonts w:cs="Verdana"/>
                <w:color w:val="000000"/>
                <w:lang w:val="nl-NL"/>
              </w:rPr>
              <w:t xml:space="preserve">Indien de referentieopdracht is uitgevoerd door een </w:t>
            </w:r>
            <w:r w:rsidRPr="00423ED0">
              <w:rPr>
                <w:rFonts w:cs="V&amp;W Syntax (Adobe)"/>
                <w:color w:val="000000"/>
                <w:lang w:val="nl-NL"/>
              </w:rPr>
              <w:t>samenwerkingsverband van ondernemers</w:t>
            </w:r>
            <w:r w:rsidRPr="00423ED0">
              <w:rPr>
                <w:rFonts w:cs="Verdana"/>
                <w:color w:val="000000"/>
                <w:lang w:val="nl-NL"/>
              </w:rPr>
              <w:t xml:space="preserve"> (combinatie)</w:t>
            </w:r>
          </w:p>
        </w:tc>
      </w:tr>
      <w:tr w:rsidR="00722818" w:rsidRPr="00722818" w14:paraId="232EABA9" w14:textId="77777777" w:rsidTr="004E0FCE">
        <w:tc>
          <w:tcPr>
            <w:tcW w:w="4500" w:type="dxa"/>
            <w:tcBorders>
              <w:top w:val="single" w:sz="4" w:space="0" w:color="auto"/>
              <w:left w:val="single" w:sz="4" w:space="0" w:color="auto"/>
              <w:bottom w:val="single" w:sz="4" w:space="0" w:color="auto"/>
              <w:right w:val="single" w:sz="4" w:space="0" w:color="auto"/>
            </w:tcBorders>
          </w:tcPr>
          <w:p w14:paraId="5700EFC7" w14:textId="77777777" w:rsidR="00722818" w:rsidRPr="00423ED0" w:rsidRDefault="00722818" w:rsidP="004E0FCE">
            <w:pPr>
              <w:rPr>
                <w:rFonts w:cs="Verdana"/>
                <w:color w:val="000000"/>
                <w:lang w:val="nl-NL"/>
              </w:rPr>
            </w:pPr>
            <w:r w:rsidRPr="00423ED0">
              <w:rPr>
                <w:rFonts w:cs="Verdana"/>
                <w:color w:val="000000"/>
                <w:lang w:val="nl-NL"/>
              </w:rPr>
              <w:t xml:space="preserve">De namen van de overige participanten in het </w:t>
            </w:r>
            <w:r w:rsidRPr="00423ED0">
              <w:rPr>
                <w:rFonts w:cs="V&amp;W Syntax (Adobe)"/>
                <w:color w:val="000000"/>
                <w:lang w:val="nl-NL"/>
              </w:rPr>
              <w:t>samenwerkingsverband van ondernemers</w:t>
            </w:r>
            <w:r w:rsidRPr="00423ED0">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59FB9276" w14:textId="77777777" w:rsidR="00722818" w:rsidRPr="00423ED0" w:rsidRDefault="00722818" w:rsidP="004E0FCE">
            <w:pPr>
              <w:pStyle w:val="Broodtekst"/>
              <w:rPr>
                <w:rStyle w:val="Verborgentekst"/>
                <w:b w:val="0"/>
                <w:i w:val="0"/>
                <w:vanish w:val="0"/>
                <w:color w:val="000000"/>
                <w:lang w:val="nl-NL"/>
              </w:rPr>
            </w:pPr>
            <w:r w:rsidRPr="00423ED0">
              <w:rPr>
                <w:rStyle w:val="Verborgentekst"/>
                <w:color w:val="000000"/>
                <w:lang w:val="nl-NL"/>
              </w:rPr>
              <w:t>…</w:t>
            </w:r>
          </w:p>
        </w:tc>
      </w:tr>
      <w:tr w:rsidR="00722818" w:rsidRPr="00423ED0" w14:paraId="1A26D4A9" w14:textId="77777777" w:rsidTr="004E0FCE">
        <w:tc>
          <w:tcPr>
            <w:tcW w:w="4500" w:type="dxa"/>
            <w:tcBorders>
              <w:top w:val="single" w:sz="4" w:space="0" w:color="auto"/>
              <w:left w:val="single" w:sz="4" w:space="0" w:color="auto"/>
              <w:bottom w:val="single" w:sz="4" w:space="0" w:color="auto"/>
              <w:right w:val="single" w:sz="4" w:space="0" w:color="auto"/>
            </w:tcBorders>
          </w:tcPr>
          <w:p w14:paraId="507C305C" w14:textId="77777777" w:rsidR="00722818" w:rsidRPr="00423ED0" w:rsidRDefault="00722818" w:rsidP="004E0FCE">
            <w:pPr>
              <w:rPr>
                <w:rFonts w:cs="Verdana"/>
                <w:color w:val="000000"/>
                <w:lang w:val="nl-NL"/>
              </w:rPr>
            </w:pPr>
            <w:r w:rsidRPr="00423ED0">
              <w:rPr>
                <w:rFonts w:cs="Verdana"/>
                <w:color w:val="000000"/>
                <w:lang w:val="nl-NL"/>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14:paraId="47581B94" w14:textId="77777777" w:rsidR="00722818" w:rsidRPr="00423ED0" w:rsidRDefault="00722818" w:rsidP="004E0FCE">
            <w:pPr>
              <w:pStyle w:val="Broodtekst"/>
              <w:rPr>
                <w:rStyle w:val="Verborgentekst"/>
                <w:b w:val="0"/>
                <w:i w:val="0"/>
                <w:vanish w:val="0"/>
                <w:color w:val="000000"/>
                <w:lang w:val="nl-NL"/>
              </w:rPr>
            </w:pPr>
            <w:r w:rsidRPr="00423ED0">
              <w:rPr>
                <w:rStyle w:val="Verborgentekst"/>
                <w:color w:val="000000"/>
                <w:lang w:val="nl-NL"/>
              </w:rPr>
              <w:t>…</w:t>
            </w:r>
          </w:p>
        </w:tc>
      </w:tr>
      <w:tr w:rsidR="00722818" w:rsidRPr="00423ED0" w14:paraId="00995F5C" w14:textId="77777777" w:rsidTr="004E0FCE">
        <w:tc>
          <w:tcPr>
            <w:tcW w:w="4500" w:type="dxa"/>
            <w:tcBorders>
              <w:top w:val="single" w:sz="4" w:space="0" w:color="auto"/>
              <w:left w:val="single" w:sz="4" w:space="0" w:color="auto"/>
              <w:bottom w:val="single" w:sz="4" w:space="0" w:color="auto"/>
              <w:right w:val="single" w:sz="4" w:space="0" w:color="auto"/>
            </w:tcBorders>
          </w:tcPr>
          <w:p w14:paraId="5EB90D57" w14:textId="77777777" w:rsidR="00722818" w:rsidRPr="00423ED0" w:rsidRDefault="00722818" w:rsidP="004E0FCE">
            <w:pPr>
              <w:rPr>
                <w:rFonts w:cs="Verdana"/>
                <w:color w:val="000000"/>
                <w:lang w:val="nl-NL"/>
              </w:rPr>
            </w:pPr>
            <w:r w:rsidRPr="00423ED0">
              <w:rPr>
                <w:rFonts w:cs="Verdana"/>
                <w:color w:val="000000"/>
                <w:lang w:val="nl-NL"/>
              </w:rPr>
              <w:t xml:space="preserve">Percentage aandeel van iedere participant in het </w:t>
            </w:r>
            <w:r w:rsidRPr="00423ED0">
              <w:rPr>
                <w:rFonts w:cs="V&amp;W Syntax (Adobe)"/>
                <w:color w:val="000000"/>
                <w:lang w:val="nl-NL"/>
              </w:rPr>
              <w:t>samenwerkingsverband van ondernemers</w:t>
            </w:r>
            <w:r w:rsidRPr="00423ED0">
              <w:rPr>
                <w:rFonts w:cs="Verdana"/>
                <w:color w:val="000000"/>
                <w:lang w:val="nl-NL"/>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7C41BA6A" w14:textId="77777777" w:rsidR="00722818" w:rsidRPr="00423ED0" w:rsidRDefault="00722818" w:rsidP="004E0FCE">
            <w:pPr>
              <w:rPr>
                <w:rFonts w:cs="Verdana"/>
                <w:color w:val="000000"/>
                <w:sz w:val="16"/>
                <w:szCs w:val="16"/>
                <w:lang w:val="nl-NL"/>
              </w:rPr>
            </w:pPr>
            <w:r w:rsidRPr="00423ED0">
              <w:rPr>
                <w:rFonts w:cs="Verdana"/>
                <w:color w:val="000000"/>
                <w:sz w:val="16"/>
                <w:szCs w:val="16"/>
                <w:lang w:val="nl-NL"/>
              </w:rPr>
              <w:t>…</w:t>
            </w:r>
          </w:p>
        </w:tc>
      </w:tr>
      <w:tr w:rsidR="00722818" w:rsidRPr="003E5AAD" w14:paraId="76E76AAC" w14:textId="77777777" w:rsidTr="004E0FCE">
        <w:tc>
          <w:tcPr>
            <w:tcW w:w="7617" w:type="dxa"/>
            <w:gridSpan w:val="2"/>
            <w:tcBorders>
              <w:top w:val="single" w:sz="4" w:space="0" w:color="auto"/>
              <w:left w:val="single" w:sz="4" w:space="0" w:color="auto"/>
              <w:bottom w:val="single" w:sz="4" w:space="0" w:color="auto"/>
              <w:right w:val="single" w:sz="4" w:space="0" w:color="auto"/>
            </w:tcBorders>
          </w:tcPr>
          <w:p w14:paraId="16EC00CD" w14:textId="77777777" w:rsidR="00722818" w:rsidRPr="00423ED0" w:rsidRDefault="00722818" w:rsidP="004E0FCE">
            <w:pPr>
              <w:rPr>
                <w:rFonts w:cs="Verdana"/>
                <w:color w:val="000000"/>
                <w:lang w:val="nl-NL"/>
              </w:rPr>
            </w:pPr>
            <w:r w:rsidRPr="00423ED0">
              <w:rPr>
                <w:rFonts w:cs="Verdana"/>
                <w:color w:val="000000"/>
                <w:lang w:val="nl-NL"/>
              </w:rPr>
              <w:t>Toelichting op de gevraagde technische bekwaamheid opgedaan in deze referentieopdracht (maximaal 250 woorden)</w:t>
            </w:r>
          </w:p>
        </w:tc>
      </w:tr>
      <w:tr w:rsidR="00722818" w:rsidRPr="00423ED0" w14:paraId="7E8F9DC5" w14:textId="77777777" w:rsidTr="004E0FCE">
        <w:tc>
          <w:tcPr>
            <w:tcW w:w="7617" w:type="dxa"/>
            <w:gridSpan w:val="2"/>
            <w:tcBorders>
              <w:top w:val="single" w:sz="4" w:space="0" w:color="auto"/>
              <w:left w:val="single" w:sz="4" w:space="0" w:color="auto"/>
              <w:bottom w:val="single" w:sz="4" w:space="0" w:color="auto"/>
              <w:right w:val="single" w:sz="4" w:space="0" w:color="auto"/>
            </w:tcBorders>
          </w:tcPr>
          <w:p w14:paraId="26F448A7" w14:textId="77777777" w:rsidR="00722818" w:rsidRPr="00423ED0" w:rsidRDefault="00722818" w:rsidP="004E0FCE">
            <w:pPr>
              <w:rPr>
                <w:rFonts w:cs="Verdana"/>
                <w:color w:val="000000"/>
                <w:lang w:val="nl-NL"/>
              </w:rPr>
            </w:pPr>
            <w:r w:rsidRPr="00423ED0">
              <w:rPr>
                <w:rFonts w:cs="Verdana"/>
                <w:color w:val="000000"/>
                <w:lang w:val="nl-NL"/>
              </w:rPr>
              <w:t>…</w:t>
            </w:r>
          </w:p>
          <w:p w14:paraId="0493E9CA" w14:textId="77777777" w:rsidR="00722818" w:rsidRPr="00423ED0" w:rsidRDefault="00722818" w:rsidP="004E0FCE">
            <w:pPr>
              <w:rPr>
                <w:rFonts w:cs="Verdana"/>
                <w:color w:val="000000"/>
                <w:lang w:val="nl-NL"/>
              </w:rPr>
            </w:pPr>
          </w:p>
          <w:p w14:paraId="397CA9EC" w14:textId="77777777" w:rsidR="00722818" w:rsidRPr="00423ED0" w:rsidRDefault="00722818" w:rsidP="004E0FCE">
            <w:pPr>
              <w:rPr>
                <w:rFonts w:cs="Verdana"/>
                <w:color w:val="000000"/>
                <w:lang w:val="nl-NL"/>
              </w:rPr>
            </w:pPr>
          </w:p>
        </w:tc>
      </w:tr>
      <w:bookmarkEnd w:id="3"/>
    </w:tbl>
    <w:p w14:paraId="66A48301" w14:textId="77777777" w:rsidR="003F5EB0" w:rsidRPr="003F5EB0" w:rsidRDefault="003F5EB0" w:rsidP="003F5EB0"/>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16A5D" w14:textId="77777777" w:rsidR="00722818" w:rsidRDefault="00722818" w:rsidP="0088501B">
      <w:r>
        <w:separator/>
      </w:r>
    </w:p>
  </w:endnote>
  <w:endnote w:type="continuationSeparator" w:id="0">
    <w:p w14:paraId="410726BB" w14:textId="77777777" w:rsidR="00722818" w:rsidRDefault="00722818"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DA38"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104E1"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155E"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16220" w14:textId="77777777" w:rsidR="00722818" w:rsidRDefault="00722818" w:rsidP="0088501B">
      <w:r>
        <w:separator/>
      </w:r>
    </w:p>
  </w:footnote>
  <w:footnote w:type="continuationSeparator" w:id="0">
    <w:p w14:paraId="5ABD36E8" w14:textId="77777777" w:rsidR="00722818" w:rsidRDefault="00722818"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09EE"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50456"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7A4D1"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9D54C5E"/>
    <w:multiLevelType w:val="hybridMultilevel"/>
    <w:tmpl w:val="C546BA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9050C84"/>
    <w:multiLevelType w:val="multilevel"/>
    <w:tmpl w:val="06962652"/>
    <w:numStyleLink w:val="Lijststijl"/>
  </w:abstractNum>
  <w:num w:numId="1" w16cid:durableId="1036083597">
    <w:abstractNumId w:val="9"/>
  </w:num>
  <w:num w:numId="2" w16cid:durableId="1486162854">
    <w:abstractNumId w:val="11"/>
  </w:num>
  <w:num w:numId="3" w16cid:durableId="1517840126">
    <w:abstractNumId w:val="28"/>
  </w:num>
  <w:num w:numId="4" w16cid:durableId="3435295">
    <w:abstractNumId w:val="10"/>
  </w:num>
  <w:num w:numId="5" w16cid:durableId="321662120">
    <w:abstractNumId w:val="16"/>
  </w:num>
  <w:num w:numId="6" w16cid:durableId="2081176911">
    <w:abstractNumId w:val="19"/>
  </w:num>
  <w:num w:numId="7" w16cid:durableId="454711463">
    <w:abstractNumId w:val="2"/>
  </w:num>
  <w:num w:numId="8" w16cid:durableId="203910726">
    <w:abstractNumId w:val="1"/>
  </w:num>
  <w:num w:numId="9" w16cid:durableId="1573158138">
    <w:abstractNumId w:val="0"/>
  </w:num>
  <w:num w:numId="10" w16cid:durableId="549222955">
    <w:abstractNumId w:val="7"/>
  </w:num>
  <w:num w:numId="11" w16cid:durableId="1320109951">
    <w:abstractNumId w:val="5"/>
  </w:num>
  <w:num w:numId="12" w16cid:durableId="577595639">
    <w:abstractNumId w:val="5"/>
  </w:num>
  <w:num w:numId="13" w16cid:durableId="1473794184">
    <w:abstractNumId w:val="29"/>
  </w:num>
  <w:num w:numId="14" w16cid:durableId="2090734622">
    <w:abstractNumId w:val="3"/>
  </w:num>
  <w:num w:numId="15" w16cid:durableId="1044673768">
    <w:abstractNumId w:val="17"/>
  </w:num>
  <w:num w:numId="16" w16cid:durableId="1969703990">
    <w:abstractNumId w:val="23"/>
  </w:num>
  <w:num w:numId="17" w16cid:durableId="1844926996">
    <w:abstractNumId w:val="8"/>
  </w:num>
  <w:num w:numId="18" w16cid:durableId="645087525">
    <w:abstractNumId w:val="20"/>
  </w:num>
  <w:num w:numId="19" w16cid:durableId="1758213066">
    <w:abstractNumId w:val="31"/>
  </w:num>
  <w:num w:numId="20" w16cid:durableId="1697996658">
    <w:abstractNumId w:val="12"/>
  </w:num>
  <w:num w:numId="21" w16cid:durableId="770659568">
    <w:abstractNumId w:val="22"/>
  </w:num>
  <w:num w:numId="22" w16cid:durableId="1567110855">
    <w:abstractNumId w:val="25"/>
  </w:num>
  <w:num w:numId="23" w16cid:durableId="1910917409">
    <w:abstractNumId w:val="18"/>
  </w:num>
  <w:num w:numId="24" w16cid:durableId="1593247229">
    <w:abstractNumId w:val="27"/>
  </w:num>
  <w:num w:numId="25" w16cid:durableId="1791246905">
    <w:abstractNumId w:val="26"/>
  </w:num>
  <w:num w:numId="26" w16cid:durableId="1217476592">
    <w:abstractNumId w:val="6"/>
  </w:num>
  <w:num w:numId="27" w16cid:durableId="137966976">
    <w:abstractNumId w:val="15"/>
  </w:num>
  <w:num w:numId="28" w16cid:durableId="2009365485">
    <w:abstractNumId w:val="21"/>
  </w:num>
  <w:num w:numId="29" w16cid:durableId="1413090638">
    <w:abstractNumId w:val="4"/>
  </w:num>
  <w:num w:numId="30" w16cid:durableId="446779400">
    <w:abstractNumId w:val="13"/>
  </w:num>
  <w:num w:numId="31" w16cid:durableId="1473592455">
    <w:abstractNumId w:val="24"/>
  </w:num>
  <w:num w:numId="32" w16cid:durableId="1544370388">
    <w:abstractNumId w:val="14"/>
  </w:num>
  <w:num w:numId="33" w16cid:durableId="19951018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818"/>
    <w:rsid w:val="00043163"/>
    <w:rsid w:val="00056D70"/>
    <w:rsid w:val="000B3F94"/>
    <w:rsid w:val="000E1F3B"/>
    <w:rsid w:val="000E4177"/>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22818"/>
    <w:rsid w:val="007435A7"/>
    <w:rsid w:val="007F4AEA"/>
    <w:rsid w:val="0088386A"/>
    <w:rsid w:val="0088501B"/>
    <w:rsid w:val="008D2753"/>
    <w:rsid w:val="008E3581"/>
    <w:rsid w:val="00905289"/>
    <w:rsid w:val="009A75DD"/>
    <w:rsid w:val="009C5CF5"/>
    <w:rsid w:val="00A32591"/>
    <w:rsid w:val="00A77ABF"/>
    <w:rsid w:val="00A863E9"/>
    <w:rsid w:val="00B022C4"/>
    <w:rsid w:val="00B33E66"/>
    <w:rsid w:val="00B559E9"/>
    <w:rsid w:val="00B72222"/>
    <w:rsid w:val="00B80650"/>
    <w:rsid w:val="00C36FAA"/>
    <w:rsid w:val="00C40B33"/>
    <w:rsid w:val="00C71133"/>
    <w:rsid w:val="00CA55CC"/>
    <w:rsid w:val="00CB3317"/>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2FA87"/>
  <w15:chartTrackingRefBased/>
  <w15:docId w15:val="{F24D6F02-726F-4BB0-897F-2259C6B81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722818"/>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72281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72281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72281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72281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aliases w:val="Lijst meerdere niveaus"/>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aliases w:val="Lijst meerdere niveaus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72281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2281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2281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22818"/>
    <w:rPr>
      <w:rFonts w:eastAsiaTheme="majorEastAsia" w:cstheme="majorBidi"/>
      <w:color w:val="272727" w:themeColor="text1" w:themeTint="D8"/>
    </w:rPr>
  </w:style>
  <w:style w:type="paragraph" w:customStyle="1" w:styleId="Broodtekst">
    <w:name w:val="Broodtekst"/>
    <w:basedOn w:val="Standaard"/>
    <w:link w:val="BroodtekstChar"/>
    <w:qFormat/>
    <w:rsid w:val="00722818"/>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722818"/>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722818"/>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722818"/>
    <w:pPr>
      <w:pageBreakBefore/>
      <w:numPr>
        <w:numId w:val="32"/>
      </w:numPr>
      <w:tabs>
        <w:tab w:val="clear" w:pos="0"/>
      </w:tabs>
      <w:spacing w:after="660" w:line="300" w:lineRule="atLeast"/>
      <w:ind w:hanging="1701"/>
      <w:outlineLvl w:val="0"/>
    </w:pPr>
    <w:rPr>
      <w:rFonts w:ascii="Verdana" w:eastAsia="DejaVu Sans" w:hAnsi="Verdana" w:cs="Times New Roman"/>
      <w:color w:val="000000"/>
      <w:kern w:val="0"/>
      <w:sz w:val="24"/>
      <w:lang w:eastAsia="nl-NL"/>
      <w14:ligatures w14:val="none"/>
    </w:rPr>
  </w:style>
  <w:style w:type="character" w:customStyle="1" w:styleId="Verborgentekst">
    <w:name w:val="Verborgen tekst"/>
    <w:rsid w:val="00722818"/>
    <w:rPr>
      <w:rFonts w:ascii="Verdana" w:hAnsi="Verdana" w:cs="Arial"/>
      <w:b/>
      <w:i/>
      <w:vanish/>
      <w:color w:val="3366FF"/>
      <w:sz w:val="16"/>
      <w:szCs w:val="16"/>
    </w:rPr>
  </w:style>
  <w:style w:type="character" w:customStyle="1" w:styleId="OpmaakprofielArial">
    <w:name w:val="Opmaakprofiel Arial"/>
    <w:rsid w:val="00722818"/>
    <w:rPr>
      <w:rFonts w:ascii="V&amp;W Syntax (Adobe)" w:hAnsi="V&amp;W Syntax (Adobe)" w:cs="V&amp;W Syntax (Adobe)"/>
    </w:rPr>
  </w:style>
  <w:style w:type="character" w:customStyle="1" w:styleId="BroodtekstChar">
    <w:name w:val="Broodtekst Char"/>
    <w:basedOn w:val="Standaardalinea-lettertype"/>
    <w:link w:val="Broodtekst"/>
    <w:rsid w:val="00722818"/>
    <w:rPr>
      <w:rFonts w:ascii="Verdana" w:hAnsi="Verdana" w:cs="Lohit Hind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9"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798FF7DBBD846B4ABFE3B9604503EF53" ma:contentTypeVersion="21" ma:contentTypeDescription="Een nieuw document maken." ma:contentTypeScope="" ma:versionID="9ddb43c38bf13fd9ad55062f4c8e4253">
  <xsd:schema xmlns:xsd="http://www.w3.org/2001/XMLSchema" xmlns:xs="http://www.w3.org/2001/XMLSchema" xmlns:p="http://schemas.microsoft.com/office/2006/metadata/properties" xmlns:ns1="http://schemas.microsoft.com/sharepoint/v3" xmlns:ns2="cb665cb2-4c1b-4338-95f1-4dd7cd771ce0" xmlns:ns3="bae94c91-332f-460d-9f1b-00644f4676d7" targetNamespace="http://schemas.microsoft.com/office/2006/metadata/properties" ma:root="true" ma:fieldsID="5bd7aa956f97af711622f2cb4b4a60ce" ns1:_="" ns2:_="" ns3:_="">
    <xsd:import namespace="http://schemas.microsoft.com/sharepoint/v3"/>
    <xsd:import namespace="cb665cb2-4c1b-4338-95f1-4dd7cd771ce0"/>
    <xsd:import namespace="bae94c91-332f-460d-9f1b-00644f4676d7"/>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106d6806-1096-41df-a5e3-5d0120d6b389}" ma:internalName="TaxCatchAll" ma:readOnly="false" ma:showField="CatchAllData" ma:web="bae94c91-332f-460d-9f1b-00644f4676d7">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106d6806-1096-41df-a5e3-5d0120d6b389}" ma:internalName="TaxCatchAllLabel" ma:readOnly="true" ma:showField="CatchAllDataLabel" ma:web="bae94c91-332f-460d-9f1b-00644f4676d7">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e94c91-332f-460d-9f1b-00644f4676d7"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haredContentType xmlns="Microsoft.SharePoint.Taxonomy.ContentTypeSync" SourceId="ae033921-439f-46ba-b586-0b8c8775f769" ContentTypeId="0x0101006D56A7865C58A149A83C55730CE7EA18"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_dlc_DocId xmlns="bae94c91-332f-460d-9f1b-00644f4676d7">CON00-595071304-365</_dlc_DocId>
    <TaxCatchAll xmlns="cb665cb2-4c1b-4338-95f1-4dd7cd771ce0">
      <Value>3</Value>
    </TaxCatchAll>
    <_dlc_DocIdUrl xmlns="bae94c91-332f-460d-9f1b-00644f4676d7">
      <Url>https://connect.sp02.rws.nl/sites/con0000524/_layouts/15/DocIdRedir.aspx?ID=CON00-595071304-365</Url>
      <Description>CON00-595071304-365</Description>
    </_dlc_DocIdUrl>
    <Connect-Status xmlns="cb665cb2-4c1b-4338-95f1-4dd7cd771ce0">Concept</Connect-Status>
    <j4385b9e35ef42c5bc2f4b49e945d3d0 xmlns="cb665cb2-4c1b-4338-95f1-4dd7cd771ce0">
      <Terms xmlns="http://schemas.microsoft.com/office/infopath/2007/PartnerControl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DFEF0897-D505-4680-9667-666E8864D851}"/>
</file>

<file path=customXml/itemProps2.xml><?xml version="1.0" encoding="utf-8"?>
<ds:datastoreItem xmlns:ds="http://schemas.openxmlformats.org/officeDocument/2006/customXml" ds:itemID="{F09928E0-C0CE-4B6E-BFB9-1B35ACA25759}"/>
</file>

<file path=customXml/itemProps3.xml><?xml version="1.0" encoding="utf-8"?>
<ds:datastoreItem xmlns:ds="http://schemas.openxmlformats.org/officeDocument/2006/customXml" ds:itemID="{DBCEFB9F-26D6-4C8D-B97F-F4394CF89CCE}"/>
</file>

<file path=customXml/itemProps4.xml><?xml version="1.0" encoding="utf-8"?>
<ds:datastoreItem xmlns:ds="http://schemas.openxmlformats.org/officeDocument/2006/customXml" ds:itemID="{9B168561-5453-4172-BBAC-E5A4D9DB6A4D}"/>
</file>

<file path=customXml/itemProps5.xml><?xml version="1.0" encoding="utf-8"?>
<ds:datastoreItem xmlns:ds="http://schemas.openxmlformats.org/officeDocument/2006/customXml" ds:itemID="{3510F5F3-7E48-4596-A5CD-B2DC29F340BB}"/>
</file>

<file path=docProps/app.xml><?xml version="1.0" encoding="utf-8"?>
<Properties xmlns="http://schemas.openxmlformats.org/officeDocument/2006/extended-properties" xmlns:vt="http://schemas.openxmlformats.org/officeDocument/2006/docPropsVTypes">
  <Template>Normal</Template>
  <TotalTime>1</TotalTime>
  <Pages>2</Pages>
  <Words>654</Words>
  <Characters>3603</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Verschuur, Karlijn (RWS PPO)</dc:creator>
  <cp:keywords/>
  <dc:description/>
  <cp:lastModifiedBy>Verschuur, Karlijn (RWS PPO)</cp:lastModifiedBy>
  <cp:revision>1</cp:revision>
  <dcterms:created xsi:type="dcterms:W3CDTF">2025-12-18T10:21:00Z</dcterms:created>
  <dcterms:modified xsi:type="dcterms:W3CDTF">2025-12-18T10:22:00Z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0x0101006D56A7865C58A149A83C55730CE7EA1800798FF7DBBD846B4ABFE3B9604503EF53</vt:lpwstr>
  </property>
  <property fmtid="{D5CDD505-2E9C-101B-9397-08002B2CF9AE}" pid="3" name="_dlc_DocIdItemGuid">
    <vt:lpwstr>56436bda-5e20-4d3b-8a76-42d9cd75ad78</vt:lpwstr>
  </property>
  <property fmtid="{D5CDD505-2E9C-101B-9397-08002B2CF9AE}" pid="4" name="TaxKeyword">
    <vt:lpwstr/>
  </property>
  <property fmtid="{D5CDD505-2E9C-101B-9397-08002B2CF9AE}" pid="5" name="Connect-Vertrouwelijkheid">
    <vt:lpwstr>3;#RWS Bedrijfsvertrouwelijk/geen|1523f3d8-a3f5-4033-a4d4-a04bf7d6d8cc</vt:lpwstr>
  </property>
</Properties>
</file>